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4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全科231;全科232;全科233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